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4EE91F41" w:rsidR="00593B42" w:rsidRPr="00132839" w:rsidRDefault="007726CB" w:rsidP="00593B42">
      <w:pPr>
        <w:pStyle w:val="Kop1zondernummerEmtio"/>
      </w:pPr>
      <w:r>
        <w:t xml:space="preserve">Bijlage </w:t>
      </w:r>
      <w:r w:rsidR="00AC407B">
        <w:t>8.</w:t>
      </w:r>
      <w:r w:rsidR="00BF7B94">
        <w:t>3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0AA0B345" w:rsidR="00593B42" w:rsidRPr="00132839" w:rsidRDefault="00AC407B" w:rsidP="00593B42">
      <w:pPr>
        <w:pStyle w:val="BasistekstEmtio"/>
      </w:pPr>
      <w:r>
        <w:t>Bijlage 8.4</w:t>
      </w:r>
      <w:r w:rsidR="00650841">
        <w:t xml:space="preserve"> </w:t>
      </w:r>
      <w:r w:rsidR="00593B42" w:rsidRPr="00132839">
        <w:t xml:space="preserve">bij </w:t>
      </w:r>
      <w:r>
        <w:t xml:space="preserve">de Selectieleidraad </w:t>
      </w:r>
      <w:r w:rsidR="00B252E5">
        <w:t>‘</w:t>
      </w:r>
      <w:r w:rsidR="00BF7B94">
        <w:t xml:space="preserve">Selectie integratiepartner Common </w:t>
      </w:r>
      <w:proofErr w:type="spellStart"/>
      <w:r w:rsidR="00BF7B94">
        <w:t>Ground</w:t>
      </w:r>
      <w:proofErr w:type="spellEnd"/>
      <w:r w:rsidR="00BF7B94">
        <w:t xml:space="preserve"> </w:t>
      </w:r>
      <w:proofErr w:type="spellStart"/>
      <w:r w:rsidR="00BF7B94">
        <w:t>Compon</w:t>
      </w:r>
      <w:r w:rsidR="00AF4EAB">
        <w:t>en</w:t>
      </w:r>
      <w:r w:rsidR="00BF7B94">
        <w:t>en</w:t>
      </w:r>
      <w:proofErr w:type="spellEnd"/>
      <w:r w:rsidR="00986D4D">
        <w:t>’</w:t>
      </w:r>
      <w:r w:rsidR="00986D4D" w:rsidRPr="00986D4D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0090CA03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7C5E5B">
        <w:rPr>
          <w:rFonts w:eastAsia="Calibri"/>
          <w:i/>
          <w:iCs/>
        </w:rPr>
        <w:t>Inschrijver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85714B">
        <w:rPr>
          <w:rFonts w:eastAsia="Calibri"/>
        </w:rPr>
        <w:t>Gegadigde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6C20138B" w:rsidR="00593B42" w:rsidRPr="00132839" w:rsidRDefault="0057250D" w:rsidP="00593B42">
      <w:pPr>
        <w:pStyle w:val="BasistekstEmtio"/>
        <w:rPr>
          <w:rFonts w:eastAsia="Calibri"/>
        </w:rPr>
      </w:pPr>
      <w:r>
        <w:rPr>
          <w:rFonts w:eastAsia="Calibri"/>
        </w:rPr>
        <w:t>Gegadigde</w:t>
      </w:r>
      <w:r w:rsidR="00593B42" w:rsidRPr="00132839">
        <w:rPr>
          <w:rFonts w:eastAsia="Calibri"/>
        </w:rPr>
        <w:t xml:space="preserve">, in het kader van de uitvoering van de </w:t>
      </w:r>
      <w:r w:rsidR="00326089">
        <w:rPr>
          <w:rFonts w:eastAsia="Calibri"/>
        </w:rPr>
        <w:t>O</w:t>
      </w:r>
      <w:r>
        <w:rPr>
          <w:rFonts w:eastAsia="Calibri"/>
        </w:rPr>
        <w:t>pdracht</w:t>
      </w:r>
      <w:r w:rsidR="00B252E5">
        <w:rPr>
          <w:rFonts w:eastAsia="Calibri"/>
        </w:rPr>
        <w:t>, zoals beschreven</w:t>
      </w:r>
      <w:r w:rsidR="00593B42" w:rsidRPr="00132839">
        <w:rPr>
          <w:rFonts w:eastAsia="Calibri"/>
        </w:rPr>
        <w:t xml:space="preserve"> in </w:t>
      </w:r>
      <w:r>
        <w:rPr>
          <w:rFonts w:eastAsia="Calibri"/>
        </w:rPr>
        <w:t>de Selectieleidraad</w:t>
      </w:r>
      <w:r w:rsidR="00593B42" w:rsidRPr="00132839">
        <w:rPr>
          <w:rFonts w:eastAsia="Calibri"/>
          <w:iCs/>
        </w:rPr>
        <w:t xml:space="preserve"> en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="00593B42" w:rsidRPr="00132839">
        <w:rPr>
          <w:rFonts w:eastAsia="Calibri"/>
        </w:rPr>
        <w:t xml:space="preserve">d.d. </w:t>
      </w:r>
      <w:r w:rsidR="00AF4EAB">
        <w:rPr>
          <w:rFonts w:eastAsia="Calibri"/>
        </w:rPr>
        <w:t>2</w:t>
      </w:r>
      <w:r w:rsidR="00405110">
        <w:rPr>
          <w:rFonts w:eastAsia="Calibri"/>
        </w:rPr>
        <w:t>8</w:t>
      </w:r>
      <w:r w:rsidR="007C5E5B">
        <w:rPr>
          <w:rFonts w:eastAsia="Calibri"/>
        </w:rPr>
        <w:t xml:space="preserve"> </w:t>
      </w:r>
      <w:r>
        <w:rPr>
          <w:rFonts w:eastAsia="Calibri"/>
        </w:rPr>
        <w:t>j</w:t>
      </w:r>
      <w:r w:rsidR="00405110">
        <w:rPr>
          <w:rFonts w:eastAsia="Calibri"/>
        </w:rPr>
        <w:t>anuari 2022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</w:t>
      </w:r>
      <w:r>
        <w:rPr>
          <w:rFonts w:eastAsia="Calibri"/>
        </w:rPr>
        <w:t>Opdracht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 w:rsidR="0085714B">
        <w:rPr>
          <w:rFonts w:eastAsia="Calibri"/>
        </w:rPr>
        <w:t>Gegadigde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5714B">
        <w:rPr>
          <w:rFonts w:eastAsia="Calibri"/>
        </w:rPr>
        <w:t>O</w:t>
      </w:r>
      <w:r w:rsidR="00831D5E">
        <w:rPr>
          <w:rFonts w:eastAsia="Calibri"/>
        </w:rPr>
        <w:t>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 xml:space="preserve">de </w:t>
      </w:r>
      <w:r w:rsidR="0085714B">
        <w:rPr>
          <w:rFonts w:eastAsia="Calibri"/>
        </w:rPr>
        <w:t>Opdracht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0A2996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5B58FB">
        <w:rPr>
          <w:sz w:val="16"/>
          <w:szCs w:val="16"/>
        </w:rPr>
        <w:t>6.2.1</w:t>
      </w:r>
      <w:r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308D50C6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5B58FB">
        <w:rPr>
          <w:sz w:val="16"/>
          <w:szCs w:val="16"/>
        </w:rPr>
        <w:t>6.2.2</w:t>
      </w:r>
      <w:r w:rsidR="007C5E5B"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2C5D737D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lastRenderedPageBreak/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5B58FB">
        <w:rPr>
          <w:sz w:val="16"/>
          <w:szCs w:val="16"/>
        </w:rPr>
        <w:t>6.2</w:t>
      </w:r>
      <w:r w:rsidR="007C5E5B"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BC38F" w14:textId="77777777" w:rsidR="004171F4" w:rsidRPr="003F3547" w:rsidRDefault="004171F4" w:rsidP="003F3547">
      <w:pPr>
        <w:pStyle w:val="Footer"/>
      </w:pPr>
    </w:p>
  </w:endnote>
  <w:endnote w:type="continuationSeparator" w:id="0">
    <w:p w14:paraId="48445633" w14:textId="77777777" w:rsidR="004171F4" w:rsidRPr="003F3547" w:rsidRDefault="004171F4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Footer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4171F4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4171F4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4171F4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4171F4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Footer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4171F4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3474F5" w:rsidRPr="0023094B" w:rsidRDefault="004171F4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93EA" w14:textId="77777777" w:rsidR="004171F4" w:rsidRPr="003F3547" w:rsidRDefault="004171F4" w:rsidP="003F3547">
      <w:pPr>
        <w:pStyle w:val="Footer"/>
      </w:pPr>
    </w:p>
  </w:footnote>
  <w:footnote w:type="continuationSeparator" w:id="0">
    <w:p w14:paraId="167B1CC9" w14:textId="77777777" w:rsidR="004171F4" w:rsidRPr="003F3547" w:rsidRDefault="004171F4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Header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975A4F">
      <w:trPr>
        <w:trHeight w:val="1975"/>
      </w:trPr>
      <w:tc>
        <w:tcPr>
          <w:tcW w:w="9640" w:type="dxa"/>
          <w:vAlign w:val="bottom"/>
        </w:tcPr>
        <w:p w14:paraId="09C0AFCE" w14:textId="1B8F562A" w:rsidR="003474F5" w:rsidRDefault="00975A4F" w:rsidP="007639AB">
          <w:pPr>
            <w:pStyle w:val="HROpleidingen"/>
            <w:spacing w:after="120"/>
            <w:ind w:right="-1401"/>
            <w:jc w:val="center"/>
          </w:pPr>
          <w:r>
            <w:rPr>
              <w:noProof/>
            </w:rPr>
            <w:t xml:space="preserve">                            </w:t>
          </w:r>
          <w:r w:rsidR="00BF7B94">
            <w:rPr>
              <w:noProof/>
            </w:rPr>
            <w:drawing>
              <wp:inline distT="0" distB="0" distL="0" distR="0" wp14:anchorId="64E936F6" wp14:editId="61EE73ED">
                <wp:extent cx="2426335" cy="711835"/>
                <wp:effectExtent l="0" t="0" r="0" b="0"/>
                <wp:docPr id="6" name="Afbeelding 6" descr="Afbeelding met tekst, illustrati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Afbeelding 6" descr="Afbeelding met tekst, illustratie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26335" cy="7118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            </w:t>
          </w:r>
          <w:r w:rsidR="00FE6288"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66EAF31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7FEE9226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                                                         </w:t>
          </w:r>
        </w:p>
      </w:tc>
      <w:tc>
        <w:tcPr>
          <w:tcW w:w="1559" w:type="dxa"/>
        </w:tcPr>
        <w:p w14:paraId="6E03A97D" w14:textId="73D0CAC3" w:rsidR="003474F5" w:rsidRDefault="004171F4" w:rsidP="003B43B9">
          <w:pPr>
            <w:jc w:val="right"/>
          </w:pPr>
        </w:p>
      </w:tc>
    </w:tr>
  </w:tbl>
  <w:p w14:paraId="5443591D" w14:textId="77777777" w:rsidR="003474F5" w:rsidRDefault="004171F4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035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4F6B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05110"/>
    <w:rsid w:val="00410F28"/>
    <w:rsid w:val="0041674F"/>
    <w:rsid w:val="004171F4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250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B58FB"/>
    <w:rsid w:val="005C478C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9AB"/>
    <w:rsid w:val="00763B35"/>
    <w:rsid w:val="00764AF2"/>
    <w:rsid w:val="00766E99"/>
    <w:rsid w:val="00770652"/>
    <w:rsid w:val="007726CB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5E5B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5714B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75A4F"/>
    <w:rsid w:val="00986D4D"/>
    <w:rsid w:val="009A6B56"/>
    <w:rsid w:val="009C1586"/>
    <w:rsid w:val="009C1976"/>
    <w:rsid w:val="009C2F9E"/>
    <w:rsid w:val="009D5AE2"/>
    <w:rsid w:val="009F7E8B"/>
    <w:rsid w:val="00A06A4D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07B"/>
    <w:rsid w:val="00AD24E6"/>
    <w:rsid w:val="00AD31A0"/>
    <w:rsid w:val="00AD44F1"/>
    <w:rsid w:val="00AD4DF7"/>
    <w:rsid w:val="00AE0183"/>
    <w:rsid w:val="00AE2110"/>
    <w:rsid w:val="00AE2EB1"/>
    <w:rsid w:val="00AF4EAB"/>
    <w:rsid w:val="00B01DA1"/>
    <w:rsid w:val="00B021F2"/>
    <w:rsid w:val="00B05761"/>
    <w:rsid w:val="00B065EA"/>
    <w:rsid w:val="00B11A76"/>
    <w:rsid w:val="00B233E3"/>
    <w:rsid w:val="00B252E5"/>
    <w:rsid w:val="00B30352"/>
    <w:rsid w:val="00B32752"/>
    <w:rsid w:val="00B32813"/>
    <w:rsid w:val="00B346DF"/>
    <w:rsid w:val="00B460C2"/>
    <w:rsid w:val="00B47460"/>
    <w:rsid w:val="00B54043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BF7B94"/>
    <w:rsid w:val="00C0212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35768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Normal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Normal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535818C0DB94F9819CD894A149CCA" ma:contentTypeVersion="2" ma:contentTypeDescription="Een nieuw document maken." ma:contentTypeScope="" ma:versionID="6051848679533301dc6d37cfe688af7d">
  <xsd:schema xmlns:xsd="http://www.w3.org/2001/XMLSchema" xmlns:xs="http://www.w3.org/2001/XMLSchema" xmlns:p="http://schemas.microsoft.com/office/2006/metadata/properties" xmlns:ns2="374b806b-a559-436b-8648-3d786d56abc4" targetNamespace="http://schemas.microsoft.com/office/2006/metadata/properties" ma:root="true" ma:fieldsID="2644e27d27376dbca7d2cac2443939d1" ns2:_="">
    <xsd:import namespace="374b806b-a559-436b-8648-3d786d56a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b806b-a559-436b-8648-3d786d56a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AF94B-E9D6-40F6-9E80-AFC98DCB39E0}"/>
</file>

<file path=customXml/itemProps3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6</cp:revision>
  <dcterms:created xsi:type="dcterms:W3CDTF">2022-01-28T10:57:00Z</dcterms:created>
  <dcterms:modified xsi:type="dcterms:W3CDTF">2022-01-28T10:59:00Z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0x010100409535818C0DB94F9819CD894A149CCA</vt:lpwstr>
  </property>
</Properties>
</file>